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设备保养记录</w:t>
      </w:r>
    </w:p>
    <w:p>
      <w:r>
        <w:t>记录编号：FM-075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保养日期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保养类型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保养内容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保养人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验收人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